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304 Dancehall Ювенали Solo Початківці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Тетяна Ворона</w:t>
      </w:r>
    </w:p>
    <w:p>
      <w:pPr>
        <w:spacing w:before="0" w:after="0"/>
      </w:pPr>
      <w:r>
        <w:t>B - Олена Рубан</w:t>
      </w:r>
    </w:p>
    <w:p>
      <w:pPr>
        <w:spacing w:before="0" w:after="0"/>
      </w:pPr>
      <w:r>
        <w:t>C - Аліна Лисікова</w:t>
      </w:r>
    </w:p>
    <w:p>
      <w:pPr>
        <w:spacing w:before="0" w:after="0"/>
      </w:pPr>
      <w:r>
        <w:t>D - Анастасія Оріна</w:t>
      </w:r>
    </w:p>
    <w:p>
      <w:pPr>
        <w:spacing w:before="0" w:after="0"/>
      </w:pPr>
      <w:r>
        <w:t>E - KATiA (Чернігів)</w:t>
      </w:r>
    </w:p>
    <w:p>
      <w:pPr>
        <w:spacing w:before="0" w:after="0"/>
      </w:pPr>
      <w:r>
        <w:t>F - Ольга Яковлєва</w:t>
      </w:r>
    </w:p>
    <w:p>
      <w:pPr>
        <w:spacing w:before="0" w:after="0"/>
      </w:pPr>
      <w:r>
        <w:t>G - Рижкова Олена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#245 Катерина Бєлоконєва - 1 місце</w:t>
      </w:r>
    </w:p>
    <w:p>
      <w:pPr>
        <w:pStyle w:val="ListNumber"/>
      </w:pPr>
      <w:r>
        <w:t>#240 Вікторія Рєзнік - 1 місце</w:t>
      </w:r>
    </w:p>
    <w:p>
      <w:pPr>
        <w:pStyle w:val="ListNumber"/>
      </w:pPr>
      <w:r>
        <w:t>#234 Катерина Козік - 2 місце</w:t>
      </w:r>
    </w:p>
    <w:p>
      <w:pPr>
        <w:pStyle w:val="ListNumber"/>
      </w:pPr>
      <w:r>
        <w:t>#280 Кіра Чумаченко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245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240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234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280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